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10E0F0B3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4406B0">
        <w:rPr>
          <w:rFonts w:cstheme="minorHAnsi"/>
          <w:sz w:val="28"/>
        </w:rPr>
        <w:t>Bijlage 0</w:t>
      </w:r>
      <w:r w:rsidR="00940604">
        <w:rPr>
          <w:rFonts w:cstheme="minorHAnsi"/>
          <w:sz w:val="28"/>
        </w:rPr>
        <w:t>2</w:t>
      </w:r>
      <w:r w:rsidRPr="004406B0">
        <w:rPr>
          <w:rFonts w:cstheme="minorHAnsi"/>
          <w:sz w:val="28"/>
        </w:rPr>
        <w:t xml:space="preserve">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4FA423DF" w14:textId="77777777" w:rsidR="00E3324F" w:rsidRDefault="00E3324F" w:rsidP="00E3324F">
      <w:pPr>
        <w:jc w:val="center"/>
        <w:rPr>
          <w:rFonts w:cstheme="minorHAnsi"/>
        </w:rPr>
      </w:pPr>
      <w:bookmarkStart w:id="1" w:name="_Hlk132116204"/>
      <w:r w:rsidRPr="00064B9C">
        <w:rPr>
          <w:rFonts w:cstheme="minorHAnsi"/>
        </w:rPr>
        <w:t xml:space="preserve">Inzake de aanbesteding conform de </w:t>
      </w:r>
      <w:r>
        <w:rPr>
          <w:rFonts w:cstheme="minorHAnsi"/>
        </w:rPr>
        <w:t>Europese</w:t>
      </w:r>
      <w:r w:rsidRPr="00064B9C">
        <w:rPr>
          <w:rFonts w:cstheme="minorHAnsi"/>
        </w:rPr>
        <w:t xml:space="preserve"> openbare procedure</w:t>
      </w:r>
    </w:p>
    <w:p w14:paraId="6700F22F" w14:textId="59F6E38C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betreffende </w:t>
      </w:r>
      <w:r w:rsidR="00940604">
        <w:rPr>
          <w:rFonts w:cstheme="minorHAnsi"/>
        </w:rPr>
        <w:t>de Opdracht</w:t>
      </w:r>
      <w:r w:rsidRPr="00064B9C">
        <w:rPr>
          <w:rFonts w:cstheme="minorHAnsi"/>
        </w:rPr>
        <w:t>:</w:t>
      </w:r>
    </w:p>
    <w:p w14:paraId="2A57DC8D" w14:textId="77777777" w:rsidR="00E3324F" w:rsidRPr="00064B9C" w:rsidRDefault="00E3324F" w:rsidP="00E3324F">
      <w:pPr>
        <w:jc w:val="center"/>
        <w:rPr>
          <w:rFonts w:cstheme="minorHAnsi"/>
        </w:rPr>
      </w:pPr>
    </w:p>
    <w:p w14:paraId="07B4E125" w14:textId="75946066" w:rsidR="00E3324F" w:rsidRDefault="24A0DE4A" w:rsidP="14E99778">
      <w:pPr>
        <w:tabs>
          <w:tab w:val="left" w:pos="1843"/>
        </w:tabs>
        <w:ind w:left="567"/>
        <w:jc w:val="center"/>
        <w:rPr>
          <w:rFonts w:ascii="Calibri" w:hAnsi="Calibri"/>
          <w:b/>
          <w:bCs/>
          <w:sz w:val="28"/>
          <w:szCs w:val="28"/>
        </w:rPr>
      </w:pPr>
      <w:r w:rsidRPr="14E99778">
        <w:rPr>
          <w:rFonts w:ascii="Calibri" w:hAnsi="Calibri"/>
          <w:b/>
          <w:bCs/>
          <w:sz w:val="28"/>
          <w:szCs w:val="28"/>
        </w:rPr>
        <w:t>Raamovereenkomst</w:t>
      </w:r>
      <w:r w:rsidR="49DBCA47" w:rsidRPr="14E99778">
        <w:rPr>
          <w:rFonts w:ascii="Calibri" w:hAnsi="Calibri"/>
          <w:b/>
          <w:bCs/>
          <w:sz w:val="28"/>
          <w:szCs w:val="28"/>
        </w:rPr>
        <w:t xml:space="preserve"> </w:t>
      </w:r>
      <w:r w:rsidR="7EDFB359" w:rsidRPr="14E99778">
        <w:rPr>
          <w:rFonts w:ascii="Calibri" w:hAnsi="Calibri"/>
          <w:b/>
          <w:bCs/>
          <w:sz w:val="28"/>
          <w:szCs w:val="28"/>
        </w:rPr>
        <w:t>“</w:t>
      </w:r>
      <w:r w:rsidR="1C611018" w:rsidRPr="14E99778">
        <w:rPr>
          <w:rFonts w:ascii="Calibri" w:hAnsi="Calibri"/>
          <w:b/>
          <w:bCs/>
          <w:sz w:val="28"/>
          <w:szCs w:val="28"/>
        </w:rPr>
        <w:t>Aanpak wortelopdruk</w:t>
      </w:r>
      <w:r w:rsidR="7EDFB359" w:rsidRPr="14E99778">
        <w:rPr>
          <w:rFonts w:ascii="Calibri" w:hAnsi="Calibri"/>
          <w:b/>
          <w:bCs/>
          <w:sz w:val="28"/>
          <w:szCs w:val="28"/>
        </w:rPr>
        <w:t>”</w:t>
      </w:r>
    </w:p>
    <w:p w14:paraId="1EAA1B14" w14:textId="599F65BB" w:rsidR="00E3324F" w:rsidRPr="00EC5B0F" w:rsidRDefault="7EDFB359" w:rsidP="14E99778">
      <w:pPr>
        <w:tabs>
          <w:tab w:val="left" w:pos="1843"/>
        </w:tabs>
        <w:ind w:left="567"/>
        <w:jc w:val="center"/>
        <w:rPr>
          <w:rFonts w:ascii="Calibri" w:hAnsi="Calibri"/>
          <w:b/>
          <w:bCs/>
        </w:rPr>
      </w:pPr>
      <w:r w:rsidRPr="14E99778">
        <w:rPr>
          <w:rFonts w:ascii="Calibri" w:hAnsi="Calibri"/>
          <w:b/>
          <w:bCs/>
        </w:rPr>
        <w:t xml:space="preserve">met projectnummer </w:t>
      </w:r>
      <w:r w:rsidR="5B16BF8A" w:rsidRPr="14E99778">
        <w:rPr>
          <w:rFonts w:ascii="Calibri" w:hAnsi="Calibri"/>
          <w:b/>
          <w:bCs/>
        </w:rPr>
        <w:t>30008971</w:t>
      </w:r>
    </w:p>
    <w:bookmarkEnd w:id="0"/>
    <w:bookmarkEnd w:id="1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CB0F77A" w:rsidR="00F91A8A" w:rsidRPr="00E3324F" w:rsidRDefault="00F446DD" w:rsidP="00F446DD">
      <w:pPr>
        <w:rPr>
          <w:rFonts w:cstheme="minorHAnsi"/>
          <w:b/>
          <w:bCs/>
          <w:sz w:val="28"/>
          <w:szCs w:val="28"/>
        </w:rPr>
      </w:pPr>
      <w:r w:rsidRPr="00E3324F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E3324F">
        <w:rPr>
          <w:rFonts w:cstheme="minorHAnsi"/>
          <w:b/>
          <w:bCs/>
          <w:sz w:val="28"/>
          <w:szCs w:val="28"/>
        </w:rPr>
        <w:t>;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 </w:t>
      </w:r>
      <w:r w:rsidR="00976A13" w:rsidRPr="00E3324F">
        <w:rPr>
          <w:rFonts w:cstheme="minorHAnsi"/>
          <w:b/>
          <w:bCs/>
          <w:sz w:val="28"/>
          <w:szCs w:val="28"/>
        </w:rPr>
        <w:t>D</w:t>
      </w:r>
      <w:r w:rsidR="005A393E" w:rsidRPr="00E3324F">
        <w:rPr>
          <w:rFonts w:cstheme="minorHAnsi"/>
          <w:b/>
          <w:bCs/>
          <w:sz w:val="28"/>
          <w:szCs w:val="28"/>
        </w:rPr>
        <w:t>oor 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Hierbij verklaar</w:t>
      </w:r>
      <w:r w:rsidR="005A393E" w:rsidRPr="00E3324F">
        <w:rPr>
          <w:rFonts w:asciiTheme="minorHAnsi" w:hAnsiTheme="minorHAnsi" w:cstheme="minorHAnsi"/>
          <w:color w:val="343434"/>
          <w:sz w:val="22"/>
          <w:szCs w:val="22"/>
        </w:rPr>
        <w:t>t 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E3324F">
        <w:rPr>
          <w:rFonts w:asciiTheme="minorHAnsi" w:hAnsiTheme="minorHAnsi" w:cstheme="minorHAnsi"/>
          <w:color w:val="343434"/>
          <w:sz w:val="22"/>
          <w:szCs w:val="22"/>
        </w:rPr>
        <w:t>duodecies</w:t>
      </w:r>
      <w:proofErr w:type="spellEnd"/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50D63EB4" w14:textId="77777777" w:rsidR="00F446DD" w:rsidRPr="00E3324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Ondertekende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verklaar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t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in het bijzonder dat:</w:t>
      </w:r>
    </w:p>
    <w:p w14:paraId="46305615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a)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de organisatie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ondergetekende 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>een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(rechts)perso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(natuurlijke persoon, bedrijf, entiteit of orgaan)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Russische nationaliteit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heeft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en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in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Rusland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gevestigd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;</w:t>
      </w:r>
    </w:p>
    <w:p w14:paraId="47634389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4622CBC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b)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een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recht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s)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perso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>,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die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niet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voor meer dan 50% eigendom </w:t>
      </w:r>
      <w:r w:rsidR="0040782B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van een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(rechts)persoon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zoals onder a) genoemd; </w:t>
      </w:r>
    </w:p>
    <w:p w14:paraId="3FF0E93D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18308F5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c)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en/of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een (rechts)persoon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die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handelt in belang </w:t>
      </w:r>
      <w:r w:rsidR="004D41FC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en/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of op aanwijzing van een partij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, zoals bedoeld onder a) en b);</w:t>
      </w:r>
    </w:p>
    <w:p w14:paraId="19F8EA8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7D4B288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d) er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de organisatie 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voor de uitvoering van deze overeenkomst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onderaannemers, leveranciers of ondernemingen die een aandeel hebben van meer dan 10% van de contractwaarde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worden ingeroepen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waarbij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zich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een situatie als onder a) t/m c) voordoet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.</w:t>
      </w:r>
    </w:p>
    <w:p w14:paraId="475E557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0901F72D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Aldus naar waarheid ondertekend op  d.d. …………………………… (datum), te </w:t>
      </w:r>
    </w:p>
    <w:p w14:paraId="2B742243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21531E90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……………….…………………………. (plaats),</w:t>
      </w:r>
    </w:p>
    <w:p w14:paraId="0CC832F6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757C721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D7F2CEE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door ………………………………………………………… (naam tekenbevoegde functionaris)</w:t>
      </w:r>
    </w:p>
    <w:p w14:paraId="12EB8EB0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1CDC2E3" w14:textId="77777777" w:rsidR="00F309FC" w:rsidRPr="00E3324F" w:rsidRDefault="00F864B5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in de functie van …………………………………………………….. </w:t>
      </w:r>
    </w:p>
    <w:p w14:paraId="7DBA6D35" w14:textId="77777777" w:rsidR="00F309FC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</w:p>
    <w:p w14:paraId="73FC7613" w14:textId="77777777" w:rsidR="00F864B5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bij </w:t>
      </w:r>
      <w:r w:rsidR="00F864B5" w:rsidRPr="00E3324F">
        <w:rPr>
          <w:rFonts w:ascii="Calibri" w:hAnsi="Calibri"/>
          <w:sz w:val="22"/>
        </w:rPr>
        <w:t>……………………………………………</w:t>
      </w:r>
      <w:r w:rsidRPr="00E3324F">
        <w:rPr>
          <w:rFonts w:ascii="Calibri" w:hAnsi="Calibri"/>
          <w:sz w:val="22"/>
        </w:rPr>
        <w:t>(</w:t>
      </w:r>
      <w:r w:rsidR="00F864B5" w:rsidRPr="00E3324F">
        <w:rPr>
          <w:rFonts w:ascii="Calibri" w:hAnsi="Calibri"/>
          <w:sz w:val="22"/>
        </w:rPr>
        <w:t>organisatie/bedrijf)</w:t>
      </w:r>
      <w:r w:rsidR="00C3093A" w:rsidRPr="00E3324F">
        <w:rPr>
          <w:rFonts w:ascii="Calibri" w:hAnsi="Calibri"/>
          <w:sz w:val="22"/>
        </w:rPr>
        <w:t>,</w:t>
      </w:r>
      <w:r w:rsidR="00F864B5" w:rsidRPr="00E3324F">
        <w:rPr>
          <w:rFonts w:ascii="Calibri" w:hAnsi="Calibri"/>
          <w:sz w:val="22"/>
        </w:rPr>
        <w:t xml:space="preserve"> </w:t>
      </w:r>
    </w:p>
    <w:p w14:paraId="374A9F6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DEA6A7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550450F1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3C26DCE" w14:textId="0C12FA89" w:rsidR="00F446DD" w:rsidRPr="00E3324F" w:rsidRDefault="00F864B5" w:rsidP="00E3324F">
      <w:pPr>
        <w:tabs>
          <w:tab w:val="left" w:pos="284"/>
        </w:tabs>
        <w:rPr>
          <w:rFonts w:cstheme="minorHAnsi"/>
          <w:sz w:val="22"/>
        </w:rPr>
      </w:pPr>
      <w:r w:rsidRPr="00E3324F">
        <w:rPr>
          <w:rFonts w:ascii="Calibri" w:hAnsi="Calibri"/>
          <w:sz w:val="22"/>
        </w:rPr>
        <w:t>………………………………………………………………….. (handtekening)</w:t>
      </w:r>
    </w:p>
    <w:sectPr w:rsidR="00F446DD" w:rsidRPr="00E332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B49A" w14:textId="77777777" w:rsidR="00E3324F" w:rsidRDefault="00E3324F" w:rsidP="00F91A8A">
      <w:pPr>
        <w:spacing w:line="240" w:lineRule="auto"/>
      </w:pPr>
      <w:r>
        <w:separator/>
      </w:r>
    </w:p>
  </w:endnote>
  <w:endnote w:type="continuationSeparator" w:id="0">
    <w:p w14:paraId="42259ACA" w14:textId="77777777" w:rsidR="00E3324F" w:rsidRDefault="00E3324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C1F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397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B2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55DF" w14:textId="77777777" w:rsidR="00E3324F" w:rsidRDefault="00E3324F" w:rsidP="00F91A8A">
      <w:pPr>
        <w:spacing w:line="240" w:lineRule="auto"/>
      </w:pPr>
      <w:r>
        <w:separator/>
      </w:r>
    </w:p>
  </w:footnote>
  <w:footnote w:type="continuationSeparator" w:id="0">
    <w:p w14:paraId="6AEE9095" w14:textId="77777777" w:rsidR="00E3324F" w:rsidRDefault="00E3324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5EE6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D3CB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66FD1"/>
    <w:rsid w:val="000E089A"/>
    <w:rsid w:val="000E27D1"/>
    <w:rsid w:val="00183BFF"/>
    <w:rsid w:val="00186254"/>
    <w:rsid w:val="002143A2"/>
    <w:rsid w:val="003747B2"/>
    <w:rsid w:val="00404F25"/>
    <w:rsid w:val="0040782B"/>
    <w:rsid w:val="00420759"/>
    <w:rsid w:val="004406B0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40604"/>
    <w:rsid w:val="00976A13"/>
    <w:rsid w:val="00A9425F"/>
    <w:rsid w:val="00AB7BF2"/>
    <w:rsid w:val="00BA1B56"/>
    <w:rsid w:val="00C11A89"/>
    <w:rsid w:val="00C3093A"/>
    <w:rsid w:val="00C4694D"/>
    <w:rsid w:val="00C62929"/>
    <w:rsid w:val="00CF7BE8"/>
    <w:rsid w:val="00E3324F"/>
    <w:rsid w:val="00F309FC"/>
    <w:rsid w:val="00F43776"/>
    <w:rsid w:val="00F446DD"/>
    <w:rsid w:val="00F864B5"/>
    <w:rsid w:val="00F91A8A"/>
    <w:rsid w:val="0174BE77"/>
    <w:rsid w:val="14E99778"/>
    <w:rsid w:val="1C611018"/>
    <w:rsid w:val="24A0DE4A"/>
    <w:rsid w:val="49DBCA47"/>
    <w:rsid w:val="5B16BF8A"/>
    <w:rsid w:val="7EDFB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6" ma:contentTypeDescription="Een nieuw document maken." ma:contentTypeScope="" ma:versionID="418352cfc39dfb122e4202a6bd0e44d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19360f1556017eb87a98d14a88f5b32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2</Value>
    </TaxCatchAll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CBB7855-B1E0-4DB1-892C-D37E48E96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45D5F-C807-4517-A4AB-5D325F2FE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17F87-1969-4789-A261-A5891FF1E257}">
  <ds:schemaRefs>
    <ds:schemaRef ds:uri="http://purl.org/dc/dcmitype/"/>
    <ds:schemaRef ds:uri="a0cf0202-a5c5-484a-8f56-a5c31f00845a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f7f8b349-3925-43c0-afb0-a9f218744f17"/>
    <ds:schemaRef ds:uri="968092ac-094d-4b25-8875-bf4b9d8d8c1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6</cp:revision>
  <dcterms:created xsi:type="dcterms:W3CDTF">2023-10-09T11:40:00Z</dcterms:created>
  <dcterms:modified xsi:type="dcterms:W3CDTF">2023-10-10T08:23:00Z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Order">
    <vt:r8>5089000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h2344027f68a4e9eb4a04d2b019ff848">
    <vt:lpwstr>JUR|c13dae60-aece-4cd4-a722-d80de7d0f43c</vt:lpwstr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